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94" w:rsidRDefault="008B4694" w:rsidP="008B4694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8B4694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6F44EF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AA6793">
        <w:rPr>
          <w:bCs/>
        </w:rPr>
        <w:t>2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2C177E">
        <w:rPr>
          <w:bCs/>
        </w:rPr>
        <w:t>6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2C177E" w:rsidRPr="00B563D7">
        <w:rPr>
          <w:bCs/>
        </w:rPr>
        <w:t xml:space="preserve">предоставления муниципальной услуги по </w:t>
      </w:r>
      <w:r w:rsidR="002C177E" w:rsidRPr="00B563D7">
        <w:t>признанию помещения жилым помещением, жилого помещения пригодным (непригодным) для проживания</w:t>
      </w:r>
      <w:r w:rsidR="00310F8A">
        <w:t>»</w:t>
      </w:r>
    </w:p>
    <w:p w:rsidR="0064530C" w:rsidRPr="0064530C" w:rsidRDefault="0064530C" w:rsidP="001E22C2">
      <w:pPr>
        <w:jc w:val="center"/>
        <w:rPr>
          <w:color w:val="auto"/>
          <w:sz w:val="24"/>
          <w:szCs w:val="24"/>
        </w:rPr>
      </w:pPr>
    </w:p>
    <w:p w:rsidR="00A93858" w:rsidRDefault="00A93858" w:rsidP="00310F8A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310F8A" w:rsidRPr="00310F8A">
        <w:t xml:space="preserve"> </w:t>
      </w:r>
      <w:r w:rsidR="00310F8A">
        <w:t>администрация Палецкого сельсовета Баганского района Новосибирской области,</w:t>
      </w:r>
    </w:p>
    <w:p w:rsidR="008536BF" w:rsidRDefault="004A0A7A" w:rsidP="00310F8A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310F8A" w:rsidP="00310F8A">
      <w:pPr>
        <w:ind w:firstLine="709"/>
        <w:jc w:val="both"/>
      </w:pPr>
      <w:r>
        <w:t>1.</w:t>
      </w:r>
      <w:r w:rsidR="00EA5ABC">
        <w:t>Внести в</w:t>
      </w:r>
      <w:r w:rsidR="006F44EF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6F44EF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AA6793">
        <w:rPr>
          <w:bCs/>
        </w:rPr>
        <w:t>2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283A0E">
        <w:rPr>
          <w:bCs/>
        </w:rPr>
        <w:t>6</w:t>
      </w:r>
      <w:r w:rsidR="00822EB1">
        <w:rPr>
          <w:bCs/>
        </w:rPr>
        <w:t xml:space="preserve"> </w:t>
      </w:r>
      <w:r w:rsidR="007A35F1">
        <w:rPr>
          <w:bCs/>
        </w:rPr>
        <w:t>«</w:t>
      </w:r>
      <w:r w:rsidR="00283A0E">
        <w:rPr>
          <w:bCs/>
        </w:rPr>
        <w:t xml:space="preserve">Об утверждении  административного регламента предоставления муниципальной услуги по </w:t>
      </w:r>
      <w:r w:rsidR="00283A0E">
        <w:t xml:space="preserve">признанию помещения жилым помещением, жилого помещения пригодным (непригодным) для проживания» </w:t>
      </w:r>
      <w:r w:rsidR="008348EC">
        <w:t xml:space="preserve">следующие </w:t>
      </w:r>
      <w:r w:rsidR="00780721">
        <w:t>изменения:</w:t>
      </w:r>
    </w:p>
    <w:p w:rsidR="008B4694" w:rsidRPr="00CE23AB" w:rsidRDefault="008B4694" w:rsidP="008B4694">
      <w:pPr>
        <w:ind w:firstLine="709"/>
        <w:jc w:val="both"/>
        <w:rPr>
          <w:b/>
        </w:rPr>
      </w:pPr>
      <w:r w:rsidRPr="00CE23AB">
        <w:t xml:space="preserve">Наименование раздела  и раздел </w:t>
      </w:r>
      <w:r>
        <w:t>5</w:t>
      </w:r>
      <w:r w:rsidRPr="00CE23AB">
        <w:t xml:space="preserve"> изложить в следующей редакции:</w:t>
      </w:r>
    </w:p>
    <w:p w:rsidR="008B4694" w:rsidRPr="000475B7" w:rsidRDefault="008B4694" w:rsidP="008B4694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 w:rsidRPr="00820183">
        <w:rPr>
          <w:b/>
        </w:rPr>
        <w:t xml:space="preserve">5. </w:t>
      </w:r>
      <w:r w:rsidRPr="00820183"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374D33" w:rsidRDefault="008B4694" w:rsidP="008B469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8B4694" w:rsidRDefault="008B4694" w:rsidP="008B4694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8B4694" w:rsidRDefault="008B4694" w:rsidP="008B4694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8B4694" w:rsidRDefault="008B4694" w:rsidP="008B4694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310F8A" w:rsidRDefault="00310F8A" w:rsidP="00310F8A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310F8A">
      <w:pPr>
        <w:pStyle w:val="af0"/>
        <w:ind w:left="0" w:firstLine="709"/>
        <w:jc w:val="both"/>
      </w:pPr>
    </w:p>
    <w:p w:rsidR="00AA6793" w:rsidRDefault="00AA6793" w:rsidP="00310F8A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6F44EF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822EB1">
        <w:tab/>
      </w:r>
      <w:r>
        <w:tab/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6F44EF" w:rsidRDefault="006F44EF" w:rsidP="0064530C">
      <w:pPr>
        <w:rPr>
          <w:sz w:val="20"/>
          <w:szCs w:val="20"/>
        </w:rPr>
      </w:pPr>
    </w:p>
    <w:p w:rsidR="006F44EF" w:rsidRDefault="006F44EF" w:rsidP="0064530C">
      <w:pPr>
        <w:rPr>
          <w:sz w:val="20"/>
          <w:szCs w:val="20"/>
        </w:rPr>
      </w:pPr>
    </w:p>
    <w:p w:rsidR="00822EB1" w:rsidRDefault="00822EB1" w:rsidP="0064530C">
      <w:pPr>
        <w:rPr>
          <w:sz w:val="20"/>
          <w:szCs w:val="20"/>
        </w:rPr>
      </w:pPr>
    </w:p>
    <w:p w:rsidR="00822EB1" w:rsidRDefault="00822EB1" w:rsidP="0064530C">
      <w:pPr>
        <w:rPr>
          <w:sz w:val="20"/>
          <w:szCs w:val="20"/>
        </w:rPr>
      </w:pPr>
    </w:p>
    <w:p w:rsidR="00BB0026" w:rsidRDefault="00BB0026" w:rsidP="0064530C">
      <w:pPr>
        <w:rPr>
          <w:sz w:val="20"/>
          <w:szCs w:val="20"/>
        </w:rPr>
      </w:pPr>
    </w:p>
    <w:p w:rsidR="00822EB1" w:rsidRDefault="00822EB1" w:rsidP="0064530C">
      <w:pPr>
        <w:rPr>
          <w:sz w:val="20"/>
          <w:szCs w:val="20"/>
        </w:rPr>
      </w:pPr>
    </w:p>
    <w:p w:rsidR="00822EB1" w:rsidRDefault="00822EB1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357524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E8A" w:rsidRDefault="00D64E8A">
      <w:r>
        <w:separator/>
      </w:r>
    </w:p>
  </w:endnote>
  <w:endnote w:type="continuationSeparator" w:id="1">
    <w:p w:rsidR="00D64E8A" w:rsidRDefault="00D64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E8A" w:rsidRDefault="00D64E8A">
      <w:r>
        <w:separator/>
      </w:r>
    </w:p>
  </w:footnote>
  <w:footnote w:type="continuationSeparator" w:id="1">
    <w:p w:rsidR="00D64E8A" w:rsidRDefault="00D64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16797"/>
      <w:docPartObj>
        <w:docPartGallery w:val="Page Numbers (Top of Page)"/>
        <w:docPartUnique/>
      </w:docPartObj>
    </w:sdtPr>
    <w:sdtContent>
      <w:p w:rsidR="00357524" w:rsidRDefault="00D4589E">
        <w:pPr>
          <w:pStyle w:val="ac"/>
          <w:jc w:val="center"/>
        </w:pPr>
        <w:r w:rsidRPr="00310F8A">
          <w:rPr>
            <w:sz w:val="20"/>
            <w:szCs w:val="20"/>
          </w:rPr>
          <w:fldChar w:fldCharType="begin"/>
        </w:r>
        <w:r w:rsidR="009352BE" w:rsidRPr="00310F8A">
          <w:rPr>
            <w:sz w:val="20"/>
            <w:szCs w:val="20"/>
          </w:rPr>
          <w:instrText xml:space="preserve"> PAGE   \* MERGEFORMAT </w:instrText>
        </w:r>
        <w:r w:rsidRPr="00310F8A">
          <w:rPr>
            <w:sz w:val="20"/>
            <w:szCs w:val="20"/>
          </w:rPr>
          <w:fldChar w:fldCharType="separate"/>
        </w:r>
        <w:r w:rsidR="00374D33">
          <w:rPr>
            <w:noProof/>
            <w:sz w:val="20"/>
            <w:szCs w:val="20"/>
          </w:rPr>
          <w:t>2</w:t>
        </w:r>
        <w:r w:rsidRPr="00310F8A">
          <w:rPr>
            <w:sz w:val="20"/>
            <w:szCs w:val="20"/>
          </w:rPr>
          <w:fldChar w:fldCharType="end"/>
        </w:r>
      </w:p>
    </w:sdtContent>
  </w:sdt>
  <w:p w:rsidR="00357524" w:rsidRDefault="003575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77955"/>
    <w:rsid w:val="0008509B"/>
    <w:rsid w:val="000917DE"/>
    <w:rsid w:val="00093EDA"/>
    <w:rsid w:val="00094F54"/>
    <w:rsid w:val="00097773"/>
    <w:rsid w:val="000A2F0C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72333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0E"/>
    <w:rsid w:val="00283A3A"/>
    <w:rsid w:val="00286BB6"/>
    <w:rsid w:val="00293130"/>
    <w:rsid w:val="00294241"/>
    <w:rsid w:val="002972EC"/>
    <w:rsid w:val="002A2C7F"/>
    <w:rsid w:val="002B15D1"/>
    <w:rsid w:val="002C177E"/>
    <w:rsid w:val="002C7C92"/>
    <w:rsid w:val="002D489F"/>
    <w:rsid w:val="002E67DF"/>
    <w:rsid w:val="002F1F91"/>
    <w:rsid w:val="002F522C"/>
    <w:rsid w:val="00302D13"/>
    <w:rsid w:val="00304960"/>
    <w:rsid w:val="00306002"/>
    <w:rsid w:val="00310F8A"/>
    <w:rsid w:val="00324BAB"/>
    <w:rsid w:val="00332828"/>
    <w:rsid w:val="003337CF"/>
    <w:rsid w:val="0033608B"/>
    <w:rsid w:val="00343349"/>
    <w:rsid w:val="00354186"/>
    <w:rsid w:val="003561A9"/>
    <w:rsid w:val="00357524"/>
    <w:rsid w:val="0036013E"/>
    <w:rsid w:val="003626B4"/>
    <w:rsid w:val="00365179"/>
    <w:rsid w:val="00374D33"/>
    <w:rsid w:val="0037728D"/>
    <w:rsid w:val="00380B58"/>
    <w:rsid w:val="00393DFB"/>
    <w:rsid w:val="003C7E02"/>
    <w:rsid w:val="003E0690"/>
    <w:rsid w:val="003F1B4F"/>
    <w:rsid w:val="003F66E6"/>
    <w:rsid w:val="00404C03"/>
    <w:rsid w:val="004311E8"/>
    <w:rsid w:val="00437E36"/>
    <w:rsid w:val="0044385B"/>
    <w:rsid w:val="00454175"/>
    <w:rsid w:val="00460081"/>
    <w:rsid w:val="004639AA"/>
    <w:rsid w:val="00492839"/>
    <w:rsid w:val="004A0A7A"/>
    <w:rsid w:val="004A6CB2"/>
    <w:rsid w:val="004B1FB1"/>
    <w:rsid w:val="004C38DA"/>
    <w:rsid w:val="004E122B"/>
    <w:rsid w:val="004E6962"/>
    <w:rsid w:val="004F378F"/>
    <w:rsid w:val="005005CA"/>
    <w:rsid w:val="00507247"/>
    <w:rsid w:val="00511A32"/>
    <w:rsid w:val="005170EA"/>
    <w:rsid w:val="00524CD9"/>
    <w:rsid w:val="005325FE"/>
    <w:rsid w:val="00543F41"/>
    <w:rsid w:val="00547C72"/>
    <w:rsid w:val="0055013B"/>
    <w:rsid w:val="00563853"/>
    <w:rsid w:val="00564911"/>
    <w:rsid w:val="005724BC"/>
    <w:rsid w:val="00573743"/>
    <w:rsid w:val="00577032"/>
    <w:rsid w:val="005852A8"/>
    <w:rsid w:val="005911E0"/>
    <w:rsid w:val="005918A3"/>
    <w:rsid w:val="005A5592"/>
    <w:rsid w:val="005A6610"/>
    <w:rsid w:val="005B303C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1112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44EF"/>
    <w:rsid w:val="006F775D"/>
    <w:rsid w:val="00704C39"/>
    <w:rsid w:val="00711C41"/>
    <w:rsid w:val="007274F7"/>
    <w:rsid w:val="007547B8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2EB1"/>
    <w:rsid w:val="00833695"/>
    <w:rsid w:val="008348EC"/>
    <w:rsid w:val="008417E0"/>
    <w:rsid w:val="0084241F"/>
    <w:rsid w:val="00850616"/>
    <w:rsid w:val="008536BF"/>
    <w:rsid w:val="0086464F"/>
    <w:rsid w:val="00870F64"/>
    <w:rsid w:val="0088402D"/>
    <w:rsid w:val="00897971"/>
    <w:rsid w:val="008B4694"/>
    <w:rsid w:val="008C1466"/>
    <w:rsid w:val="008C66F2"/>
    <w:rsid w:val="008E3854"/>
    <w:rsid w:val="008F10CC"/>
    <w:rsid w:val="008F1BFF"/>
    <w:rsid w:val="008F692A"/>
    <w:rsid w:val="00920512"/>
    <w:rsid w:val="00923B83"/>
    <w:rsid w:val="00933266"/>
    <w:rsid w:val="009352BE"/>
    <w:rsid w:val="009458BA"/>
    <w:rsid w:val="00947C51"/>
    <w:rsid w:val="00956C12"/>
    <w:rsid w:val="00962A4F"/>
    <w:rsid w:val="00975404"/>
    <w:rsid w:val="00986F06"/>
    <w:rsid w:val="00991557"/>
    <w:rsid w:val="00995E54"/>
    <w:rsid w:val="009A4726"/>
    <w:rsid w:val="009B2215"/>
    <w:rsid w:val="009B2A90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166E"/>
    <w:rsid w:val="00A93858"/>
    <w:rsid w:val="00AA6793"/>
    <w:rsid w:val="00AB1CC4"/>
    <w:rsid w:val="00AB687B"/>
    <w:rsid w:val="00AB7BD0"/>
    <w:rsid w:val="00AD0CCC"/>
    <w:rsid w:val="00AD525A"/>
    <w:rsid w:val="00AE1E2D"/>
    <w:rsid w:val="00B169C8"/>
    <w:rsid w:val="00B22602"/>
    <w:rsid w:val="00B22AB1"/>
    <w:rsid w:val="00B312A8"/>
    <w:rsid w:val="00B36B1E"/>
    <w:rsid w:val="00B3746A"/>
    <w:rsid w:val="00B63494"/>
    <w:rsid w:val="00B664A6"/>
    <w:rsid w:val="00B66816"/>
    <w:rsid w:val="00B74FE2"/>
    <w:rsid w:val="00B87C16"/>
    <w:rsid w:val="00B95DA2"/>
    <w:rsid w:val="00B976B3"/>
    <w:rsid w:val="00BA1363"/>
    <w:rsid w:val="00BB0026"/>
    <w:rsid w:val="00BB3E76"/>
    <w:rsid w:val="00BE2A3C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26B3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589E"/>
    <w:rsid w:val="00D47214"/>
    <w:rsid w:val="00D50164"/>
    <w:rsid w:val="00D641F6"/>
    <w:rsid w:val="00D64E8A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4049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30"/>
    <w:rsid w:val="00E92CDE"/>
    <w:rsid w:val="00EA5ABC"/>
    <w:rsid w:val="00EC7D5F"/>
    <w:rsid w:val="00EE4C47"/>
    <w:rsid w:val="00EF2313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3E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35752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7795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779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7795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B0A3-B62B-4302-9D98-B0506B7D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9</cp:revision>
  <cp:lastPrinted>2019-07-19T07:39:00Z</cp:lastPrinted>
  <dcterms:created xsi:type="dcterms:W3CDTF">2019-07-18T09:15:00Z</dcterms:created>
  <dcterms:modified xsi:type="dcterms:W3CDTF">2021-12-06T03:25:00Z</dcterms:modified>
</cp:coreProperties>
</file>